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310C" w:rsidRDefault="0065310C" w:rsidP="0065310C">
      <w:pPr>
        <w:pStyle w:val="formulierkop"/>
      </w:pPr>
      <w:r>
        <w:rPr>
          <w:b w:val="0"/>
          <w:bCs/>
          <w:sz w:val="19"/>
        </w:rPr>
        <w:t>Bijlage 8</w:t>
      </w:r>
      <w:r>
        <w:tab/>
        <w:t>Technische bekwaamheid: REFERENTIES</w:t>
      </w:r>
    </w:p>
    <w:p w:rsidR="0065310C" w:rsidRPr="00431AB7" w:rsidRDefault="0065310C" w:rsidP="0065310C">
      <w:pPr>
        <w:ind w:left="0"/>
      </w:pPr>
      <w:r>
        <w:rPr>
          <w:bCs/>
        </w:rPr>
        <w:t xml:space="preserve">Dit formulier zo veel bijvoegen als dat er referenties zijn. </w:t>
      </w:r>
    </w:p>
    <w:tbl>
      <w:tblPr>
        <w:tblW w:w="0" w:type="auto"/>
        <w:tblInd w:w="11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14"/>
        <w:gridCol w:w="4817"/>
      </w:tblGrid>
      <w:tr w:rsidR="0065310C" w:rsidTr="00BE5088">
        <w:trPr>
          <w:cantSplit/>
        </w:trPr>
        <w:tc>
          <w:tcPr>
            <w:tcW w:w="3714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</w:tcPr>
          <w:p w:rsidR="0065310C" w:rsidRDefault="0065310C" w:rsidP="00992CE4">
            <w:pPr>
              <w:pStyle w:val="Kop6"/>
              <w:spacing w:line="240" w:lineRule="auto"/>
              <w:ind w:left="0"/>
            </w:pPr>
            <w:r>
              <w:t xml:space="preserve">referentie </w:t>
            </w:r>
          </w:p>
        </w:tc>
        <w:tc>
          <w:tcPr>
            <w:tcW w:w="4817" w:type="dxa"/>
            <w:tcBorders>
              <w:top w:val="double" w:sz="4" w:space="0" w:color="auto"/>
              <w:bottom w:val="double" w:sz="4" w:space="0" w:color="auto"/>
            </w:tcBorders>
            <w:shd w:val="clear" w:color="auto" w:fill="D9D9D9"/>
          </w:tcPr>
          <w:p w:rsidR="0065310C" w:rsidRDefault="0065310C" w:rsidP="0065310C">
            <w:pPr>
              <w:pStyle w:val="Kop6"/>
              <w:numPr>
                <w:ilvl w:val="0"/>
                <w:numId w:val="0"/>
              </w:numPr>
              <w:spacing w:line="240" w:lineRule="auto"/>
              <w:ind w:left="1152" w:hanging="1152"/>
            </w:pPr>
            <w:r>
              <w:t>antwoord invullen</w:t>
            </w:r>
          </w:p>
        </w:tc>
      </w:tr>
      <w:tr w:rsidR="0065310C" w:rsidTr="00BE5088">
        <w:trPr>
          <w:cantSplit/>
          <w:trHeight w:val="306"/>
        </w:trPr>
        <w:tc>
          <w:tcPr>
            <w:tcW w:w="3714" w:type="dxa"/>
            <w:tcBorders>
              <w:top w:val="double" w:sz="4" w:space="0" w:color="auto"/>
            </w:tcBorders>
          </w:tcPr>
          <w:p w:rsidR="0065310C" w:rsidRPr="00CE0FB7" w:rsidRDefault="0065310C" w:rsidP="00992CE4">
            <w:pPr>
              <w:pStyle w:val="formulierstandaard"/>
              <w:spacing w:before="60" w:after="0"/>
              <w:ind w:left="0"/>
            </w:pPr>
            <w:bookmarkStart w:id="0" w:name="_GoBack"/>
            <w:bookmarkEnd w:id="0"/>
            <w:r w:rsidRPr="00CE0FB7">
              <w:t xml:space="preserve">eis referentie (paragraaf </w:t>
            </w:r>
            <w:r>
              <w:t>nummer</w:t>
            </w:r>
            <w:r w:rsidRPr="00CE0FB7">
              <w:t>)</w:t>
            </w:r>
            <w:r>
              <w:t xml:space="preserve">, behorende bij kerncompetentie </w:t>
            </w:r>
            <w:r w:rsidRPr="00430BEC">
              <w:rPr>
                <w:highlight w:val="yellow"/>
              </w:rPr>
              <w:t>XX</w:t>
            </w:r>
          </w:p>
        </w:tc>
        <w:tc>
          <w:tcPr>
            <w:tcW w:w="4817" w:type="dxa"/>
            <w:tcBorders>
              <w:top w:val="double" w:sz="4" w:space="0" w:color="auto"/>
            </w:tcBorders>
          </w:tcPr>
          <w:p w:rsidR="0065310C" w:rsidRPr="00CE0FB7" w:rsidRDefault="0065310C" w:rsidP="00992CE4">
            <w:pPr>
              <w:pStyle w:val="formulierstandaard"/>
              <w:spacing w:before="60" w:after="0"/>
              <w:ind w:left="0"/>
            </w:pPr>
          </w:p>
        </w:tc>
      </w:tr>
      <w:tr w:rsidR="0065310C" w:rsidTr="00BE5088">
        <w:trPr>
          <w:cantSplit/>
        </w:trPr>
        <w:tc>
          <w:tcPr>
            <w:tcW w:w="3714" w:type="dxa"/>
            <w:tcBorders>
              <w:top w:val="double" w:sz="4" w:space="0" w:color="auto"/>
            </w:tcBorders>
          </w:tcPr>
          <w:p w:rsidR="0065310C" w:rsidRDefault="0065310C" w:rsidP="00992CE4">
            <w:pPr>
              <w:pStyle w:val="formulierstandaard"/>
              <w:spacing w:before="60" w:after="0"/>
              <w:ind w:left="0"/>
            </w:pPr>
            <w:r>
              <w:t>naam referent/organisatie</w:t>
            </w:r>
          </w:p>
        </w:tc>
        <w:tc>
          <w:tcPr>
            <w:tcW w:w="4817" w:type="dxa"/>
            <w:tcBorders>
              <w:top w:val="double" w:sz="4" w:space="0" w:color="auto"/>
            </w:tcBorders>
          </w:tcPr>
          <w:p w:rsidR="0065310C" w:rsidRDefault="0065310C" w:rsidP="00992CE4">
            <w:pPr>
              <w:pStyle w:val="formulierstandaard"/>
              <w:spacing w:before="60" w:after="0"/>
              <w:ind w:left="0"/>
            </w:pPr>
          </w:p>
        </w:tc>
      </w:tr>
      <w:tr w:rsidR="0065310C" w:rsidTr="00BE5088">
        <w:trPr>
          <w:cantSplit/>
        </w:trPr>
        <w:tc>
          <w:tcPr>
            <w:tcW w:w="3714" w:type="dxa"/>
          </w:tcPr>
          <w:p w:rsidR="0065310C" w:rsidRDefault="0065310C" w:rsidP="00992CE4">
            <w:pPr>
              <w:pStyle w:val="formulierstandaard"/>
              <w:spacing w:before="60" w:after="0"/>
              <w:ind w:left="0"/>
            </w:pPr>
            <w:r>
              <w:t>contactpersoon en functie</w:t>
            </w:r>
          </w:p>
        </w:tc>
        <w:tc>
          <w:tcPr>
            <w:tcW w:w="4817" w:type="dxa"/>
          </w:tcPr>
          <w:p w:rsidR="0065310C" w:rsidRDefault="0065310C" w:rsidP="00992CE4">
            <w:pPr>
              <w:pStyle w:val="formulierstandaard"/>
              <w:spacing w:before="60" w:after="0"/>
              <w:ind w:left="0"/>
            </w:pPr>
          </w:p>
        </w:tc>
      </w:tr>
      <w:tr w:rsidR="0065310C" w:rsidTr="00BE5088">
        <w:trPr>
          <w:cantSplit/>
        </w:trPr>
        <w:tc>
          <w:tcPr>
            <w:tcW w:w="3714" w:type="dxa"/>
          </w:tcPr>
          <w:p w:rsidR="0065310C" w:rsidRDefault="0065310C" w:rsidP="00992CE4">
            <w:pPr>
              <w:pStyle w:val="formulierstandaard"/>
              <w:spacing w:before="60" w:after="0"/>
              <w:ind w:left="0"/>
            </w:pPr>
            <w:r>
              <w:t>telefoonnummer</w:t>
            </w:r>
          </w:p>
        </w:tc>
        <w:tc>
          <w:tcPr>
            <w:tcW w:w="4817" w:type="dxa"/>
          </w:tcPr>
          <w:p w:rsidR="0065310C" w:rsidRDefault="0065310C" w:rsidP="00992CE4">
            <w:pPr>
              <w:pStyle w:val="formulierstandaard"/>
              <w:spacing w:before="60" w:after="0"/>
              <w:ind w:left="0"/>
            </w:pPr>
          </w:p>
        </w:tc>
      </w:tr>
      <w:tr w:rsidR="0065310C" w:rsidTr="00BE5088">
        <w:trPr>
          <w:cantSplit/>
        </w:trPr>
        <w:tc>
          <w:tcPr>
            <w:tcW w:w="3714" w:type="dxa"/>
          </w:tcPr>
          <w:p w:rsidR="0065310C" w:rsidRDefault="0065310C" w:rsidP="00992CE4">
            <w:pPr>
              <w:pStyle w:val="formulierstandaard"/>
              <w:spacing w:before="60" w:after="0"/>
              <w:ind w:left="0"/>
              <w:rPr>
                <w:lang w:val="fr-FR"/>
              </w:rPr>
            </w:pPr>
            <w:r>
              <w:t>e-mail adres</w:t>
            </w:r>
          </w:p>
        </w:tc>
        <w:tc>
          <w:tcPr>
            <w:tcW w:w="4817" w:type="dxa"/>
          </w:tcPr>
          <w:p w:rsidR="0065310C" w:rsidRDefault="0065310C" w:rsidP="00992CE4">
            <w:pPr>
              <w:pStyle w:val="formulierstandaard"/>
              <w:spacing w:before="60" w:after="0"/>
              <w:ind w:left="0"/>
              <w:rPr>
                <w:lang w:val="fr-FR"/>
              </w:rPr>
            </w:pPr>
          </w:p>
        </w:tc>
      </w:tr>
      <w:tr w:rsidR="0065310C" w:rsidRPr="006123D3" w:rsidTr="00BE5088">
        <w:trPr>
          <w:cantSplit/>
        </w:trPr>
        <w:tc>
          <w:tcPr>
            <w:tcW w:w="3714" w:type="dxa"/>
          </w:tcPr>
          <w:p w:rsidR="0065310C" w:rsidRDefault="0065310C" w:rsidP="00992CE4">
            <w:pPr>
              <w:pStyle w:val="formulierstandaard"/>
              <w:spacing w:before="60" w:after="0"/>
              <w:ind w:left="0"/>
            </w:pPr>
            <w:r>
              <w:t>omvang van de referentie in euro</w:t>
            </w:r>
          </w:p>
        </w:tc>
        <w:tc>
          <w:tcPr>
            <w:tcW w:w="4817" w:type="dxa"/>
          </w:tcPr>
          <w:p w:rsidR="0065310C" w:rsidRDefault="0065310C" w:rsidP="00992CE4">
            <w:pPr>
              <w:pStyle w:val="formulierstandaard"/>
              <w:spacing w:before="60" w:after="0"/>
              <w:ind w:left="0"/>
            </w:pPr>
          </w:p>
        </w:tc>
      </w:tr>
      <w:tr w:rsidR="0065310C" w:rsidRPr="006123D3" w:rsidTr="00BE5088">
        <w:trPr>
          <w:cantSplit/>
        </w:trPr>
        <w:tc>
          <w:tcPr>
            <w:tcW w:w="3714" w:type="dxa"/>
          </w:tcPr>
          <w:p w:rsidR="0065310C" w:rsidRDefault="0065310C" w:rsidP="00992CE4">
            <w:pPr>
              <w:pStyle w:val="formulierstandaard"/>
              <w:spacing w:before="60" w:after="0"/>
              <w:ind w:left="0"/>
            </w:pPr>
            <w:r>
              <w:t xml:space="preserve">korte omschrijving van de </w:t>
            </w:r>
            <w:r w:rsidRPr="004D070D">
              <w:t>dienst</w:t>
            </w:r>
            <w:r>
              <w:t xml:space="preserve"> en motivering waarom deze referentie relevant is </w:t>
            </w:r>
          </w:p>
        </w:tc>
        <w:tc>
          <w:tcPr>
            <w:tcW w:w="4817" w:type="dxa"/>
          </w:tcPr>
          <w:p w:rsidR="0065310C" w:rsidRDefault="0065310C" w:rsidP="00992CE4">
            <w:pPr>
              <w:pStyle w:val="formulierstandaard"/>
              <w:spacing w:before="60" w:after="0"/>
              <w:ind w:left="0"/>
            </w:pPr>
          </w:p>
        </w:tc>
      </w:tr>
      <w:tr w:rsidR="0065310C" w:rsidTr="00BE5088">
        <w:trPr>
          <w:cantSplit/>
        </w:trPr>
        <w:tc>
          <w:tcPr>
            <w:tcW w:w="3714" w:type="dxa"/>
          </w:tcPr>
          <w:p w:rsidR="0065310C" w:rsidRDefault="0065310C" w:rsidP="00992CE4">
            <w:pPr>
              <w:pStyle w:val="formulierstandaard"/>
              <w:spacing w:before="60" w:after="0"/>
              <w:ind w:left="0"/>
            </w:pPr>
            <w:r>
              <w:t>Inschrijver verklaart dat dit formulier correct is ingevuld en dat referent tevreden is over de beschreve</w:t>
            </w:r>
            <w:r w:rsidRPr="004D070D">
              <w:t>n diensten.</w:t>
            </w:r>
          </w:p>
          <w:p w:rsidR="0065310C" w:rsidRDefault="0065310C" w:rsidP="00992CE4">
            <w:pPr>
              <w:pStyle w:val="formulierstandaard"/>
              <w:spacing w:before="60" w:after="0"/>
              <w:ind w:left="0"/>
            </w:pPr>
          </w:p>
        </w:tc>
        <w:tc>
          <w:tcPr>
            <w:tcW w:w="4817" w:type="dxa"/>
          </w:tcPr>
          <w:p w:rsidR="0065310C" w:rsidRDefault="0065310C" w:rsidP="00992CE4">
            <w:pPr>
              <w:pStyle w:val="formulierstandaard"/>
              <w:spacing w:before="60" w:after="0"/>
              <w:ind w:left="0"/>
            </w:pPr>
            <w:r>
              <w:t>Naam:</w:t>
            </w:r>
          </w:p>
          <w:p w:rsidR="0065310C" w:rsidRDefault="0065310C" w:rsidP="00992CE4">
            <w:pPr>
              <w:pStyle w:val="formulierstandaard"/>
              <w:spacing w:before="60" w:after="0"/>
              <w:ind w:left="0"/>
            </w:pPr>
            <w:r>
              <w:t>Handtekening:</w:t>
            </w:r>
          </w:p>
        </w:tc>
      </w:tr>
    </w:tbl>
    <w:p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2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633D7302"/>
    <w:multiLevelType w:val="hybridMultilevel"/>
    <w:tmpl w:val="DFE27092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6"/>
  </w:num>
  <w:num w:numId="5">
    <w:abstractNumId w:val="0"/>
  </w:num>
  <w:num w:numId="6">
    <w:abstractNumId w:val="1"/>
  </w:num>
  <w:num w:numId="7">
    <w:abstractNumId w:val="5"/>
  </w:num>
  <w:num w:numId="8">
    <w:abstractNumId w:val="4"/>
  </w:num>
  <w:num w:numId="9">
    <w:abstractNumId w:val="7"/>
  </w:num>
  <w:num w:numId="10">
    <w:abstractNumId w:val="6"/>
  </w:num>
  <w:num w:numId="11">
    <w:abstractNumId w:val="6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4"/>
  </w:num>
  <w:num w:numId="20">
    <w:abstractNumId w:val="7"/>
  </w:num>
  <w:num w:numId="21">
    <w:abstractNumId w:val="0"/>
  </w:num>
  <w:num w:numId="22">
    <w:abstractNumId w:val="1"/>
  </w:num>
  <w:num w:numId="23">
    <w:abstractNumId w:val="5"/>
  </w:num>
  <w:num w:numId="24">
    <w:abstractNumId w:val="0"/>
  </w:num>
  <w:num w:numId="25">
    <w:abstractNumId w:val="0"/>
  </w:num>
  <w:num w:numId="26">
    <w:abstractNumId w:val="0"/>
  </w:num>
  <w:num w:numId="27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10C"/>
    <w:rsid w:val="000B46D8"/>
    <w:rsid w:val="00177A29"/>
    <w:rsid w:val="002B5524"/>
    <w:rsid w:val="003B3222"/>
    <w:rsid w:val="00424DED"/>
    <w:rsid w:val="00482A4F"/>
    <w:rsid w:val="00527398"/>
    <w:rsid w:val="00632123"/>
    <w:rsid w:val="0065310C"/>
    <w:rsid w:val="008104C5"/>
    <w:rsid w:val="008402D9"/>
    <w:rsid w:val="009175F9"/>
    <w:rsid w:val="009761CF"/>
    <w:rsid w:val="009B0D92"/>
    <w:rsid w:val="00A03098"/>
    <w:rsid w:val="00A3732E"/>
    <w:rsid w:val="00A53085"/>
    <w:rsid w:val="00BD0C39"/>
    <w:rsid w:val="00BE5088"/>
    <w:rsid w:val="00EB1492"/>
    <w:rsid w:val="00F12F0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391391-E829-40A9-BCA6-DEFBCA491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65310C"/>
    <w:pPr>
      <w:spacing w:after="120" w:line="312" w:lineRule="auto"/>
      <w:ind w:left="737"/>
    </w:pPr>
    <w:rPr>
      <w:rFonts w:ascii="Arial" w:hAnsi="Arial"/>
      <w:sz w:val="19"/>
      <w:szCs w:val="24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formulierkop">
    <w:name w:val="formulierkop"/>
    <w:basedOn w:val="Standaard"/>
    <w:next w:val="Standaard"/>
    <w:rsid w:val="0065310C"/>
    <w:pPr>
      <w:pageBreakBefore/>
      <w:pBdr>
        <w:top w:val="single" w:sz="4" w:space="3" w:color="auto"/>
        <w:left w:val="single" w:sz="4" w:space="4" w:color="auto"/>
        <w:bottom w:val="single" w:sz="4" w:space="0" w:color="auto"/>
        <w:right w:val="single" w:sz="4" w:space="4" w:color="auto"/>
      </w:pBdr>
      <w:shd w:val="clear" w:color="auto" w:fill="202020"/>
      <w:tabs>
        <w:tab w:val="left" w:pos="1701"/>
      </w:tabs>
      <w:spacing w:after="240"/>
      <w:ind w:left="113"/>
    </w:pPr>
    <w:rPr>
      <w:b/>
      <w:color w:val="FFFFFF"/>
      <w:sz w:val="22"/>
    </w:rPr>
  </w:style>
  <w:style w:type="paragraph" w:customStyle="1" w:styleId="formulierstandaard">
    <w:name w:val="formulier standaard"/>
    <w:basedOn w:val="Standaard"/>
    <w:rsid w:val="0065310C"/>
    <w:pPr>
      <w:ind w:left="11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85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Siegel, Ron</dc:creator>
  <cp:keywords/>
  <dc:description/>
  <cp:lastModifiedBy>Siegel, Ron</cp:lastModifiedBy>
  <cp:revision>2</cp:revision>
  <dcterms:created xsi:type="dcterms:W3CDTF">2021-10-13T08:37:00Z</dcterms:created>
  <dcterms:modified xsi:type="dcterms:W3CDTF">2021-10-13T08:37:00Z</dcterms:modified>
</cp:coreProperties>
</file>